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设备报废申请单</w:t>
      </w:r>
    </w:p>
    <w:p>
      <w:r>
        <w:t>记录编号：FM-077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申请部门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申请人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设备名称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设备编号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报废原因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审批意见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表单编号：FM-077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